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F4D" w:rsidRPr="00C40F4D" w:rsidRDefault="00C40F4D" w:rsidP="00C40F4D">
      <w:pPr>
        <w:pageBreakBefore/>
        <w:spacing w:after="660" w:line="240" w:lineRule="atLeast"/>
        <w:ind w:left="1134" w:hanging="170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535237957"/>
      <w:bookmarkStart w:id="1" w:name="_Toc17300931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L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bookmarkStart w:id="2" w:name="_GoBack"/>
      <w:bookmarkEnd w:id="2"/>
      <w:r w:rsidRPr="00C40F4D">
        <w:rPr>
          <w:rFonts w:ascii="Verdana" w:eastAsia="DejaVu Sans" w:hAnsi="Verdana" w:cs="Times New Roman"/>
          <w:color w:val="000000"/>
          <w:sz w:val="24"/>
          <w:lang w:eastAsia="nl-NL"/>
        </w:rPr>
        <w:t>Indieningsformulier Eerste fase Dialoog</w:t>
      </w:r>
      <w:bookmarkEnd w:id="0"/>
      <w:bookmarkEnd w:id="1"/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 xml:space="preserve">[naam Gegadigde] verklaart dat: </w:t>
      </w: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tabs>
          <w:tab w:val="left" w:pos="6120"/>
        </w:tabs>
        <w:spacing w:line="240" w:lineRule="atLeast"/>
        <w:ind w:left="705" w:hanging="705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>1.</w:t>
      </w:r>
      <w:r w:rsidRPr="00C40F4D">
        <w:rPr>
          <w:rFonts w:ascii="Verdana" w:eastAsia="DejaVu Sans" w:hAnsi="Verdana" w:cs="Arial"/>
          <w:lang w:eastAsia="nl-NL"/>
        </w:rPr>
        <w:tab/>
        <w:t xml:space="preserve">Hij heeft kennisgenomen van de Aanbestedingsleidraad en onvoorwaardelijk instemt met de daarin beschreven procedure; </w:t>
      </w:r>
    </w:p>
    <w:p w:rsidR="00C40F4D" w:rsidRPr="00C40F4D" w:rsidRDefault="00C40F4D" w:rsidP="00C40F4D">
      <w:pPr>
        <w:tabs>
          <w:tab w:val="left" w:pos="6120"/>
        </w:tabs>
        <w:spacing w:line="240" w:lineRule="atLeast"/>
        <w:ind w:left="705" w:hanging="705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 xml:space="preserve"> </w:t>
      </w:r>
    </w:p>
    <w:p w:rsidR="00C40F4D" w:rsidRPr="00C40F4D" w:rsidRDefault="00C40F4D" w:rsidP="00C40F4D">
      <w:pPr>
        <w:spacing w:line="240" w:lineRule="atLeast"/>
        <w:ind w:left="720" w:hanging="720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spacing w:line="240" w:lineRule="atLeast"/>
        <w:ind w:left="720" w:hanging="720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>2.</w:t>
      </w:r>
      <w:r w:rsidRPr="00C40F4D">
        <w:rPr>
          <w:rFonts w:ascii="Verdana" w:eastAsia="DejaVu Sans" w:hAnsi="Verdana" w:cs="Arial"/>
          <w:lang w:eastAsia="nl-NL"/>
        </w:rPr>
        <w:tab/>
        <w:t>Alle informatie die hij in het kader van deze aanbestedingsprocedure aan de Aanbesteder heeft verstrekt en zal verstrekken juist is;</w:t>
      </w:r>
    </w:p>
    <w:p w:rsidR="00C40F4D" w:rsidRPr="00C40F4D" w:rsidRDefault="00C40F4D" w:rsidP="00C40F4D">
      <w:pPr>
        <w:spacing w:line="240" w:lineRule="atLeast"/>
        <w:ind w:left="720" w:hanging="720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spacing w:line="240" w:lineRule="atLeast"/>
        <w:ind w:left="705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b/>
          <w:lang w:eastAsia="nl-NL"/>
        </w:rPr>
        <w:tab/>
      </w: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>Aldus getekend te [plaats], [datum]</w:t>
      </w: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 xml:space="preserve">[naam Gegadigde], </w:t>
      </w: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>[naam vertegenwoordigingsbevoegd natuurlijk persoon]</w:t>
      </w: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>[functie]</w:t>
      </w: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C40F4D" w:rsidRPr="00C40F4D" w:rsidRDefault="00C40F4D" w:rsidP="00C40F4D">
      <w:pPr>
        <w:spacing w:line="240" w:lineRule="atLeast"/>
        <w:rPr>
          <w:rFonts w:ascii="Verdana" w:eastAsia="DejaVu Sans" w:hAnsi="Verdana" w:cs="Arial"/>
          <w:lang w:eastAsia="nl-NL"/>
        </w:rPr>
      </w:pPr>
      <w:r w:rsidRPr="00C40F4D">
        <w:rPr>
          <w:rFonts w:ascii="Verdana" w:eastAsia="DejaVu Sans" w:hAnsi="Verdana" w:cs="Arial"/>
          <w:lang w:eastAsia="nl-NL"/>
        </w:rPr>
        <w:t>[handtekening]</w:t>
      </w:r>
    </w:p>
    <w:p w:rsidR="00C40F4D" w:rsidRPr="00C40F4D" w:rsidRDefault="00C40F4D" w:rsidP="00C40F4D">
      <w:pPr>
        <w:spacing w:after="160" w:line="259" w:lineRule="auto"/>
        <w:rPr>
          <w:rFonts w:ascii="Verdana" w:eastAsia="DejaVu Sans" w:hAnsi="Verdana" w:cs="Times New Roman"/>
          <w:color w:val="000000"/>
          <w:szCs w:val="24"/>
          <w:lang w:eastAsia="nl-NL"/>
        </w:rPr>
      </w:pPr>
    </w:p>
    <w:p w:rsidR="00C40F4D" w:rsidRPr="00C40F4D" w:rsidRDefault="00C40F4D" w:rsidP="00C40F4D">
      <w:pPr>
        <w:spacing w:after="160" w:line="259" w:lineRule="auto"/>
        <w:rPr>
          <w:rFonts w:ascii="Verdana" w:eastAsia="DejaVu Sans" w:hAnsi="Verdana" w:cs="Times New Roman"/>
          <w:color w:val="000000"/>
          <w:szCs w:val="24"/>
          <w:lang w:eastAsia="nl-NL"/>
        </w:rPr>
      </w:pPr>
    </w:p>
    <w:p w:rsidR="00C40F4D" w:rsidRPr="00C40F4D" w:rsidRDefault="00C40F4D" w:rsidP="00C40F4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C40F4D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C40F4D">
        <w:rPr>
          <w:rFonts w:ascii="Verdana" w:eastAsia="DejaVu Sans" w:hAnsi="Verdana" w:cs="Times New Roman"/>
          <w:u w:val="single"/>
          <w:lang w:eastAsia="nl-NL"/>
        </w:rPr>
        <w:t>alle</w:t>
      </w:r>
      <w:r w:rsidRPr="00C40F4D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C40F4D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C40F4D">
        <w:rPr>
          <w:rFonts w:ascii="Verdana" w:eastAsia="DejaVu Sans" w:hAnsi="Verdana" w:cs="Times New Roman"/>
          <w:lang w:eastAsia="nl-NL"/>
        </w:rPr>
        <w:t xml:space="preserve">paragraaf </w:t>
      </w:r>
      <w:r w:rsidRPr="00C40F4D">
        <w:rPr>
          <w:rFonts w:ascii="Verdana" w:eastAsia="DejaVu Sans" w:hAnsi="Verdana" w:cs="Times New Roman"/>
          <w:color w:val="000000"/>
          <w:lang w:eastAsia="nl-NL"/>
        </w:rPr>
        <w:t>5.3.2.6.</w:t>
      </w:r>
    </w:p>
    <w:p w:rsidR="00241548" w:rsidRPr="00C40F4D" w:rsidRDefault="00241548" w:rsidP="00C40F4D">
      <w:pPr>
        <w:spacing w:after="160" w:line="259" w:lineRule="auto"/>
        <w:rPr>
          <w:rFonts w:ascii="Verdana" w:eastAsia="DejaVu Sans" w:hAnsi="Verdana" w:cs="Times New Roman"/>
          <w:color w:val="000000"/>
          <w:szCs w:val="24"/>
          <w:lang w:eastAsia="nl-NL"/>
        </w:rPr>
      </w:pPr>
    </w:p>
    <w:sectPr w:rsidR="00241548" w:rsidRPr="00C40F4D" w:rsidSect="0073653F">
      <w:head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F4D" w:rsidRDefault="00C40F4D" w:rsidP="0088501B">
      <w:r>
        <w:separator/>
      </w:r>
    </w:p>
  </w:endnote>
  <w:endnote w:type="continuationSeparator" w:id="0">
    <w:p w:rsidR="00C40F4D" w:rsidRDefault="00C40F4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F4D" w:rsidRDefault="00C40F4D" w:rsidP="0088501B">
      <w:r>
        <w:separator/>
      </w:r>
    </w:p>
  </w:footnote>
  <w:footnote w:type="continuationSeparator" w:id="0">
    <w:p w:rsidR="00C40F4D" w:rsidRDefault="00C40F4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F4D" w:rsidRPr="00C40F4D" w:rsidRDefault="00C40F4D" w:rsidP="00C40F4D">
    <w:pPr>
      <w:spacing w:line="240" w:lineRule="atLeast"/>
      <w:ind w:left="1134"/>
      <w:rPr>
        <w:rFonts w:ascii="Verdana" w:eastAsia="DejaVu Sans" w:hAnsi="Verdana" w:cs="Times New Roman"/>
        <w:sz w:val="13"/>
        <w:szCs w:val="24"/>
        <w:lang w:eastAsia="nl-NL"/>
      </w:rPr>
    </w:pPr>
    <w:r w:rsidRPr="00C40F4D">
      <w:rPr>
        <w:rFonts w:ascii="Verdana" w:eastAsia="DejaVu Sans" w:hAnsi="Verdana" w:cs="Times New Roman"/>
        <w:sz w:val="13"/>
        <w:szCs w:val="24"/>
        <w:lang w:eastAsia="nl-NL"/>
      </w:rPr>
      <w:t xml:space="preserve">Aanbestedingsleidraad | Zaaknummer: </w:t>
    </w:r>
    <w:r w:rsidRPr="00C40F4D">
      <w:rPr>
        <w:rFonts w:ascii="Verdana" w:eastAsia="DejaVu Sans" w:hAnsi="Verdana" w:cs="Times New Roman"/>
        <w:sz w:val="13"/>
        <w:szCs w:val="24"/>
        <w:lang w:eastAsia="nl-NL"/>
      </w:rPr>
      <w:fldChar w:fldCharType="begin"/>
    </w:r>
    <w:r w:rsidRPr="00C40F4D">
      <w:rPr>
        <w:rFonts w:ascii="Verdana" w:eastAsia="DejaVu Sans" w:hAnsi="Verdana" w:cs="Times New Roman"/>
        <w:sz w:val="13"/>
        <w:szCs w:val="24"/>
        <w:lang w:eastAsia="nl-NL"/>
      </w:rPr>
      <w:instrText xml:space="preserve"> DOCPROPERTY  PS_REFERENCE  \* MERGEFORMAT </w:instrText>
    </w:r>
    <w:r w:rsidRPr="00C40F4D">
      <w:rPr>
        <w:rFonts w:ascii="Verdana" w:eastAsia="DejaVu Sans" w:hAnsi="Verdana" w:cs="Times New Roman"/>
        <w:sz w:val="13"/>
        <w:szCs w:val="24"/>
        <w:lang w:eastAsia="nl-NL"/>
      </w:rPr>
      <w:fldChar w:fldCharType="separate"/>
    </w:r>
    <w:r w:rsidRPr="00C40F4D">
      <w:rPr>
        <w:rFonts w:ascii="Verdana" w:eastAsia="DejaVu Sans" w:hAnsi="Verdana" w:cs="Times New Roman"/>
        <w:sz w:val="13"/>
        <w:szCs w:val="24"/>
        <w:lang w:eastAsia="nl-NL"/>
      </w:rPr>
      <w:t>31142017</w:t>
    </w:r>
    <w:r w:rsidRPr="00C40F4D">
      <w:rPr>
        <w:rFonts w:ascii="Verdana" w:eastAsia="DejaVu Sans" w:hAnsi="Verdana" w:cs="Times New Roman"/>
        <w:sz w:val="13"/>
        <w:szCs w:val="24"/>
        <w:lang w:eastAsia="nl-NL"/>
      </w:rPr>
      <w:fldChar w:fldCharType="end"/>
    </w:r>
    <w:r w:rsidRPr="00C40F4D">
      <w:rPr>
        <w:rFonts w:ascii="Verdana" w:eastAsia="DejaVu Sans" w:hAnsi="Verdana" w:cs="Times New Roman"/>
        <w:sz w:val="13"/>
        <w:szCs w:val="24"/>
        <w:lang w:eastAsia="nl-NL"/>
      </w:rPr>
      <w:t xml:space="preserve"> | 2 september 2019</w:t>
    </w:r>
  </w:p>
  <w:p w:rsidR="00C40F4D" w:rsidRDefault="00C40F4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4D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23769"/>
    <w:rsid w:val="005A4FBE"/>
    <w:rsid w:val="005C034D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40F4D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9F0B3-3FA9-4E07-AE6D-7BBC614E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604</Characters>
  <Application>Microsoft Office Word</Application>
  <DocSecurity>0</DocSecurity>
  <Lines>5</Lines>
  <Paragraphs>1</Paragraphs>
  <ScaleCrop>false</ScaleCrop>
  <Company>Rijkswaterstaat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Silfhout, Erick van (PPO)</dc:creator>
  <cp:lastModifiedBy>Silfhout, Erick van (PPO)</cp:lastModifiedBy>
  <cp:revision>1</cp:revision>
  <dcterms:created xsi:type="dcterms:W3CDTF">2019-08-27T13:29:00Z</dcterms:created>
  <dcterms:modified xsi:type="dcterms:W3CDTF">2019-08-27T13:31:00Z</dcterms:modified>
</cp:coreProperties>
</file>